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1220452" name="019ef993-259e-7c7f-977b-7dd46c889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527521" name="019ef993-259e-7c7f-977b-7dd46c8890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Schulzimmer / WC / Abwartraumn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6583292" name="019ef9ae-cd6f-7392-94e9-b8c547048a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214967" name="019ef9ae-cd6f-7392-94e9-b8c547048ae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8522962" name="019ef9d1-5b37-7b86-90ad-174e23da9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65552" name="019ef9d1-5b37-7b86-90ad-174e23da980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5868666" name="019ef9d7-a741-73d1-9276-daa8f566f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929830" name="019ef9d7-a741-73d1-9276-daa8f566f5e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2674924" name="019ef9e6-7c58-7359-a822-4d113b926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775714" name="019ef9e6-7c58-7359-a822-4d113b926f0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7463584" name="019ef99b-328c-7213-9deb-f9b5f30cc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647346" name="019ef99b-328c-7213-9deb-f9b5f30cc39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Schulzimmer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6490303" name="019ef9a2-f5a8-7c65-9ae7-eaf603ce6a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811274" name="019ef9a2-f5a8-7c65-9ae7-eaf603ce6ae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Schulzimmer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8282294" name="019ef9a5-2dc5-7ce5-9966-b6e25a04eb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307802" name="019ef9a5-2dc5-7ce5-9966-b6e25a04eb9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2121226" name="019ef98b-fff8-76c9-98e6-eaca978af6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425083" name="019ef98b-fff8-76c9-98e6-eaca978af65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/ 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8449010" name="019ef9aa-bb22-7132-89b3-9fc33d676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39740" name="019ef9aa-bb22-7132-89b3-9fc33d676f9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8873564" name="019ef9b3-7da7-7638-a07a-eb932e711e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6591887" name="019ef9b3-7da7-7638-a07a-eb932e711eb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Schulzimmer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3011617" name="019ef9bc-e88e-7b65-8002-2dfd587069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372760" name="019ef9bc-e88e-7b65-8002-2dfd5870690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Musikraum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7647051" name="019ef9c4-cef8-7812-bc26-ae1617ce6a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808676" name="019ef9c4-cef8-7812-bc26-ae1617ce6ac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4166385" name="019ef9da-a275-7488-a5b3-5112b43e9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461395" name="019ef9da-a275-7488-a5b3-5112b43e91d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1461454" name="019ef9e4-d411-7ca0-89a1-0b4f33e680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192103" name="019ef9e4-d411-7ca0-89a1-0b4f33e6803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9832153" name="019ef9f0-4fdb-7ebd-b36e-21ac9a9d06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904982" name="019ef9f0-4fdb-7ebd-b36e-21ac9a9d06d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567672" name="019ef9f6-7ffa-7929-a2bd-f4001159a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400072" name="019ef9f6-7ffa-7929-a2bd-f4001159af9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4677541" name="019efa04-4116-77c6-bd66-135110ed6d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370998" name="019efa04-4116-77c6-bd66-135110ed6dd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4714578" name="019ef9b4-06fa-7405-9043-d8a35d051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965901" name="019ef9b4-06fa-7405-9043-d8a35d05138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7070369" name="019ef97e-7b96-7837-9b04-d364bfb36f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542319" name="019ef97e-7b96-7837-9b04-d364bfb36f1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5944467" name="019ef980-6c59-750c-926d-bebd486114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515010" name="019ef980-6c59-750c-926d-bebd4861147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1910881" name="019ef982-0700-7da0-b416-58ac1c6189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591914" name="019ef982-0700-7da0-b416-58ac1c6189e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9043838" name="019ef985-9ef0-7a52-adae-f6dd456658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883470" name="019ef985-9ef0-7a52-adae-f6dd456658d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2104876" name="019ef986-e2d3-7b1c-bc42-c2240bdf23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255134" name="019ef986-e2d3-7b1c-bc42-c2240bdf230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9171096" name="019ef994-14e0-7a86-ba3d-d85e2f0788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619554" name="019ef994-14e0-7a86-ba3d-d85e2f07887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Schulzimmer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0444163" name="019ef9b9-d80c-7cc9-b1da-86aafb575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435090" name="019ef9b9-d80c-7cc9-b1da-86aafb57512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5800453" name="019ef9c9-b687-767e-a82b-ce7a8cd9ff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978954" name="019ef9c9-b687-767e-a82b-ce7a8cd9ffca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8480465" name="019ef9e9-93f9-789d-9e34-ceac5ae6c5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464192" name="019ef9e9-93f9-789d-9e34-ceac5ae6c5d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9100607" name="019ef9e3-ad9d-71d2-b6e7-f952350652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965862" name="019ef9e3-ad9d-71d2-b6e7-f9523506520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 </w:t>
            </w:r>
          </w:p>
          <w:p>
            <w:pPr>
              <w:spacing w:before="0" w:after="0" w:line="240" w:lineRule="auto"/>
            </w:pPr>
            <w:r>
              <w:t>Dilitations Fuge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Dilitations Fuge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1886768" name="019efa02-0a2a-72b7-a086-ad52bd3d8e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430934" name="019efa02-0a2a-72b7-a086-ad52bd3d8ee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Musikraum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733233" name="019ef9bf-f34b-70ee-aa85-3bba44f0c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601714" name="019ef9bf-f34b-70ee-aa85-3bba44f0c87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0847701" name="019ef9d2-1af7-78b8-80a0-da55fda16c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673942" name="019ef9d2-1af7-78b8-80a0-da55fda16ce3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9580790" name="019ef9d2-db76-7f91-aca1-a046fd3fe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093568" name="019ef9d2-db76-7f91-aca1-a046fd3fe62a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8169882" name="019ef9db-f89a-7935-9904-fb65fa332a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666781" name="019ef9db-f89a-7935-9904-fb65fa332a6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6328937" name="019ef9e8-f9e2-740c-b0d9-8e8363c41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351048" name="019ef9e8-f9e2-740c-b0d9-8e8363c4171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7847079" name="019ef9f1-2587-713c-b9a1-5ff985600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472256" name="019ef9f1-2587-713c-b9a1-5ff985600b0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3473640" name="019ef9f7-5644-77f1-8cbe-a7b6fa0d9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801686" name="019ef9f7-5644-77f1-8cbe-a7b6fa0d93ae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3036219" name="019ef9d5-c08f-70d5-bae5-0fbd15137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881682" name="019ef9d5-c08f-70d5-bae5-0fbd15137c80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1747178" name="019ef9f5-71b6-734f-b7fa-d9b2ac6066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457249" name="019ef9f5-71b6-734f-b7fa-d9b2ac60665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6763932" name="019ef9f5-e422-7345-baa0-bc5d62c1da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855810" name="019ef9f5-e422-7345-baa0-bc5d62c1dad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</w:tc>
        <w:tc>
          <w:p>
            <w:pPr>
              <w:spacing w:before="0" w:after="0" w:line="240" w:lineRule="auto"/>
            </w:pPr>
            <w:r>
              <w:t>Fensterflügel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8547002" name="019ef9fb-cbfe-7ace-8371-8bfff788d0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590332" name="019ef9fb-cbfe-7ace-8371-8bfff788d03e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9199001" name="019f1d39-3071-7624-9fcc-982da2cffb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999713" name="019f1d39-3071-7624-9fcc-982da2cffbad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Kork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574352" name="019f1d3a-40f1-748d-b329-e0153321ed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639141" name="019f1d3a-40f1-748d-b329-e0153321ed13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5458617" name="019f1d3b-36fc-7b1d-b165-3161d9bbab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458306" name="019f1d3b-36fc-7b1d-b165-3161d9bbaba7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7159498" name="019f1d49-d699-7f40-86e0-6043c6e7d5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594619" name="019f1d49-d699-7f40-86e0-6043c6e7d5b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7191938" name="019f1d4e-15f1-7832-90f6-9b14cabfb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2759290" name="019f1d4e-15f1-7832-90f6-9b14cabfb54d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3103436" name="019f1d5b-2122-7612-b076-f9079707ee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921741" name="019f1d5b-2122-7612-b076-f9079707eeff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7803367" name="019f1d53-c983-7074-9ba4-162a75dbf0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522631" name="019f1d53-c983-7074-9ba4-162a75dbf03a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1119217" name="019f1d5c-2a6d-78aa-a372-cb373eb0a6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579726" name="019f1d5c-2a6d-78aa-a372-cb373eb0a6a7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3078223" name="019f1d55-cdec-7d83-8d61-ee4bc4201f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525261" name="019f1d55-cdec-7d83-8d61-ee4bc4201faa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Obere Zelglistrasse 13/ 15, 8600 Dübendorf</w:t>
          </w:r>
        </w:p>
        <w:p>
          <w:pPr>
            <w:spacing w:before="0" w:after="0"/>
          </w:pPr>
          <w:r>
            <w:t>1002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